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Терапия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Терапия | Записей: 1 | Кейс: 1 | Вопросов: 12</w:t>
      </w:r>
    </w:p>
    <w:p>
      <w:r>
        <w:br w:type="page"/>
      </w:r>
    </w:p>
    <w:p>
      <w:pPr>
        <w:pStyle w:val="Heading1"/>
      </w:pPr>
      <w:r>
        <w:t>Терапия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Вызов врача на дом к пациентке 58 лет на 3-й день болезни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•</w:t>
        <w:tab/>
        <w:t>на повышение температуры тела, слабость, головную боль, покраснение левой голени, чувство жжения и распирания в ней, появление пузырей.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•</w:t>
        <w:tab/>
        <w:t>Заболела остро: слабость, потрясающий озноб, подъём температуры тела до 38,6°С. Начала самостоятельно принимать жаропонижающие, обезболивающие препараты, без видимого эффекта.</w:t>
        <w:br/>
        <w:t>•</w:t>
        <w:tab/>
        <w:t xml:space="preserve"> На вторые сутки заболевания появились тянущие боли в левой паховой области, покраснение, отёк, чувство распирания и жжения в области левой голени. Использовала местно полуспиртовые компрессы.</w:t>
        <w:br/>
        <w:t>•</w:t>
        <w:tab/>
        <w:t xml:space="preserve"> На третьи сутки на фоне сохраняющейся лихорадки с ознобом отметила увеличение очага в размерах и его яркости, появление пузырей, болей в левой нижней конечности при движениях и при ходьбе.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•</w:t>
        <w:tab/>
        <w:t>Пенсионерка.</w:t>
        <w:br/>
        <w:t>•</w:t>
        <w:tab/>
        <w:t>Проживает в отдельной квартире с мужем, дочерью и внуком.</w:t>
        <w:br/>
        <w:t>•</w:t>
        <w:tab/>
        <w:t>Похожим заболеванием болеет второй раз. Первый раз – 3 года назад на этой же конечности. Лечилась самостоятельно.</w:t>
        <w:br/>
        <w:t>•</w:t>
        <w:tab/>
        <w:t>Вредные привычки: отрицает.</w:t>
        <w:br/>
        <w:t>•</w:t>
        <w:tab/>
        <w:t>За день до заболевания пациента долго простояла на балконе (ждала внука), «промерзла».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•</w:t>
        <w:tab/>
        <w:t>Температура тела 38,7°С.</w:t>
        <w:br/>
        <w:t>•</w:t>
        <w:tab/>
        <w:t>В области левой голени яркая эритема.  Кожа в области эритемы инфильтрирована, напряжена, горячая на ощупь, умеренно болезненна при пальпации, отек голени. В области эритемы определяются геморрагии, местами сливные, два крупных пузыря с серозно-геморрагическим  содержимым и мелкие, плоские пузыри. На стопе заживающая ранка. Онихомикоз стоп.</w:t>
        <w:br/>
        <w:t>•</w:t>
        <w:tab/>
        <w:t>Паховые лимфоузлы слева увеличены и болезненны при пальпации.</w:t>
        <w:br/>
        <w:t>•</w:t>
        <w:tab/>
        <w:t>АД – 130/70 мм.рт.ст, ЧСС – 96 уд. в мин.</w:t>
        <w:br/>
        <w:t>•</w:t>
        <w:tab/>
        <w:t>В легких дыхание везикулярное, проводится во все отделы, хрипов нет.</w:t>
        <w:br/>
        <w:t>•</w:t>
        <w:tab/>
        <w:t>Живот мягкий, безболезненный. Печень и селезенка не увеличены.</w:t>
        <w:br/>
        <w:t>•</w:t>
        <w:tab/>
        <w:t>Очаговой и менингеальной симптоматики нет.</w:t>
      </w:r>
    </w:p>
    <w:p>
      <w:r>
        <w:drawing>
          <wp:inline xmlns:a="http://schemas.openxmlformats.org/drawingml/2006/main" xmlns:pic="http://schemas.openxmlformats.org/drawingml/2006/picture">
            <wp:extent cx="5303520" cy="396743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2ed7b9170f13a6265e3927f2be9652b19c1e1e0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6743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статус.jpg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Составьте план обследования данной пациентки для подтверждения предполагаемого диагноза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бактериологический посев содержимого булл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иммуноферментный анализ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иммунолюминесцентный метод мазков-отпечатков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коагулограмма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клинический анализ крови; коагулограмма крови</w:t>
      </w:r>
    </w:p>
    <w:p>
      <w:pPr>
        <w:ind w:left="504"/>
      </w:pPr>
      <w:r>
        <w:rPr>
          <w:b w:val="0"/>
          <w:i/>
        </w:rPr>
        <w:t>Диагноз рожи основан на наличии характерного клинического симптомокомплекса, включающего синдром интоксикации и развитие характерного рожистого очага. Изменения в общем анализе крови ( нейтрофильный лейкоцитоз со сдвигом влево и увеличение СОЭ) являются косвенным подтверждением диагноза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Показатели коагулограммы говорящие о гиперкоагуляции являются показанием для патогенетической терапии местного геморрагического синдрома, предупреждающей развитие геморрагий и булл</w:t>
        <w:br/>
        <w:br/>
        <w:t>Инфекционные болезни : национальное руководство / под ред. Н. Д. Ющука, Ю. Я. Венгерова - Москва : ГЭОТАР-Медиа, 2019. - 1104 с. (Серия "Национальные руководства) - ISBN 978-5-9704-4912-7</w:t>
        <w:br/>
        <w:br/>
        <w:t>Рожа. Диагностика, дополнительные лабораторные исследования +</w:t>
        <w:br/>
        <w:t>Патогенетическая терапия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лабораторных методов обследования</w:t>
      </w:r>
    </w:p>
    <w:p>
      <w:pPr>
        <w:pStyle w:val="Heading3"/>
      </w:pPr>
      <w:r>
        <w:t>3.1. Клинический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Показатели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Ед.измерения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Норма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Гемоглобин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130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120.0-140.0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Эритроциты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x106/л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4,20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4,00- 6,00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Тромбоциты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x103/л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320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150-400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Лейкоциты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x103/л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11,0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4,0-9,0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палочкоядерные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12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1-6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сегментоядерные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60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47-72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эозинофилы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0-5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лимфоциты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23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19-37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моноциты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5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3-11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СОЭ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27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2-20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/>
        </w:tc>
      </w:tr>
    </w:tbl>
    <w:p/>
    <w:p>
      <w:pPr>
        <w:pStyle w:val="Heading3"/>
      </w:pPr>
      <w:r>
        <w:t>3.2. Коагулограмма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</w:tcPr>
          <w:p>
            <w:r>
              <w:rPr>
                <w:b/>
                <w:i w:val="0"/>
              </w:rPr>
              <w:t>===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|АЧТВ</w:t>
        <w:br/>
        <w:t>(25-35сек)</w:t>
        <w:br/>
        <w:t>|ПТИ</w:t>
        <w:br/>
        <w:t>(80-100%)</w:t>
        <w:br/>
        <w:t>|Тромб.вр.</w:t>
        <w:br/>
        <w:t>(16-20 сек)</w:t>
        <w:br/>
        <w:t>|Фибриноген</w:t>
        <w:br/>
        <w:t>(2.5-4.5 г/л)</w:t>
        <w:br/>
        <w:t>|МНО</w:t>
        <w:br/>
        <w:t>(0.8-1.15)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</w:tcPr>
          <w:p>
            <w:r>
              <w:rPr>
                <w:b/>
                <w:i w:val="0"/>
              </w:rPr>
              <w:t>22</w:t>
            </w:r>
          </w:p>
        </w:tc>
        <w:tc>
          <w:tcPr>
            <w:tcW w:type="dxa" w:w="2045"/>
          </w:tcPr>
          <w:p>
            <w:r>
              <w:rPr>
                <w:b/>
                <w:i w:val="0"/>
              </w:rPr>
              <w:t>110</w:t>
            </w:r>
          </w:p>
        </w:tc>
        <w:tc>
          <w:tcPr>
            <w:tcW w:type="dxa" w:w="2045"/>
          </w:tcPr>
          <w:p>
            <w:r>
              <w:rPr>
                <w:b/>
                <w:i w:val="0"/>
              </w:rPr>
              <w:t>12</w:t>
            </w:r>
          </w:p>
        </w:tc>
        <w:tc>
          <w:tcPr>
            <w:tcW w:type="dxa" w:w="2045"/>
          </w:tcPr>
          <w:p>
            <w:r>
              <w:rPr>
                <w:b/>
                <w:i w:val="0"/>
              </w:rPr>
              <w:t>5.2</w:t>
            </w:r>
          </w:p>
        </w:tc>
        <w:tc>
          <w:tcPr>
            <w:tcW w:type="dxa" w:w="2045"/>
          </w:tcPr>
          <w:p>
            <w:r>
              <w:rPr>
                <w:b/>
                <w:i w:val="0"/>
              </w:rPr>
              <w:t>1.1</w:t>
            </w:r>
          </w:p>
        </w:tc>
      </w:tr>
      <w:tr>
        <w:tc>
          <w:tcPr>
            <w:tcW w:type="dxa" w:w="2045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2045"/>
          </w:tcPr>
          <w:p/>
        </w:tc>
        <w:tc>
          <w:tcPr>
            <w:tcW w:type="dxa" w:w="2045"/>
          </w:tcPr>
          <w:p/>
        </w:tc>
        <w:tc>
          <w:tcPr>
            <w:tcW w:type="dxa" w:w="2045"/>
          </w:tcPr>
          <w:p/>
        </w:tc>
        <w:tc>
          <w:tcPr>
            <w:tcW w:type="dxa" w:w="2045"/>
          </w:tcPr>
          <w:p/>
        </w:tc>
      </w:tr>
    </w:tbl>
    <w:p/>
    <w:p>
      <w:pPr>
        <w:pStyle w:val="Heading3"/>
      </w:pPr>
      <w:r>
        <w:t>3.4. Бактериологический посев содержимого булл</w:t>
      </w:r>
    </w:p>
    <w:p>
      <w:pPr>
        <w:spacing w:after="58"/>
      </w:pPr>
      <w:r>
        <w:rPr>
          <w:b w:val="0"/>
          <w:i w:val="0"/>
        </w:rPr>
        <w:t>Роста нет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Какой основной диагноз?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Эритематозно-буллезная рожа левой нижней конечности, средней степени тяжести, 1-й поздний рецидив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Буллезное импетиго, типичное течение, средней степени тяжести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Буллезный вариант кожной формы сибирской язвы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Буллезно-геморрагическая рожа левой нижней конечности, средней степени тяжести, повторная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Буллезно-геморрагическая рожа левой нижней конечности, средней степени тяжести, повторная</w:t>
      </w:r>
    </w:p>
    <w:p>
      <w:pPr>
        <w:ind w:left="504"/>
      </w:pPr>
      <w:r>
        <w:rPr>
          <w:b w:val="0"/>
          <w:i/>
        </w:rPr>
        <w:t>Учитывая начало болезни с синдрома интоксикации (озноба, высокой температуры, головной боли, слабости), и развитием характерного местного очага с эритемой, геморрагиями, буллами, отеком и регионарным лимфаденитом  следует  думать о буллезно-геморрагической роже, среднетяжелого течения. Учитывая, что пациентка ранее перенесла рожу более 2-х лет назад, принято считать рожу – повторной.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Диагноз</w:t>
      </w:r>
    </w:p>
    <w:p>
      <w:pPr>
        <w:spacing w:after="58"/>
      </w:pPr>
      <w:r>
        <w:rPr>
          <w:b w:val="0"/>
          <w:i w:val="0"/>
        </w:rPr>
        <w:t>Буллезно-геморрагическая рожа левой нижней конечности, средней степени тяжести, повторная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Клинические признаки буллезно-геморрагической рожи включают наличие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мелкоточечной геморрагической сыпи на гиперемированном фоне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эритемы с размытыми границами и плоских булл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пустулезных элементов с формированием геморрагических корок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булл и геморрагий на фоне эритемы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булл и геморрагий на фоне эритемы</w:t>
      </w:r>
    </w:p>
    <w:p>
      <w:pPr>
        <w:ind w:left="504"/>
      </w:pPr>
      <w:r>
        <w:rPr>
          <w:b w:val="0"/>
          <w:i/>
        </w:rPr>
        <w:t>Буллезно-геморрагическая рожа трансформируется из эритематозной или эритематозно-геморрагической формы. Буллезные элементы заполняются геморрагическим и фибринозно-геморрагическим экссудатом, возникают обширные геморрагии.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Критерием часто рецидивирующей рожи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ежегодный рецидив с той же локализацией очага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развитие рецидива через 6 месяцев с иной локализацией очага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развитие рецидива в течение 6 месяцев с той же локализацией очага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наличие 3-х и более рецидивов в год с той же локализацией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наличие 3-х и более рецидивов в год с той же локализацией</w:t>
      </w:r>
    </w:p>
    <w:p>
      <w:pPr>
        <w:ind w:left="504"/>
      </w:pPr>
      <w:r>
        <w:rPr>
          <w:b w:val="0"/>
          <w:i/>
        </w:rPr>
        <w:t>Классификация рожи по кратности течения:</w:t>
        <w:br/>
        <w:t>-первичная, повторная, рецидивирующая (при наличии не менее трех рецидивов рожи в год целесообразно определения "часто рецидивирующая рожа"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Местными осложнениями, которые могут возникнуть у данной больной,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инфекционно-токсический шок, пневмония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менингит, облитерирующий эндартериит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тромбоэмболия легочной артерии, сепсис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абсцессы, флегмоны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абсцессы, флегмоны</w:t>
      </w:r>
    </w:p>
    <w:p>
      <w:pPr>
        <w:ind w:left="504"/>
      </w:pPr>
      <w:r>
        <w:rPr>
          <w:b w:val="0"/>
          <w:i/>
        </w:rPr>
        <w:t>Классификация рожи по осложнениям:</w:t>
        <w:br/>
        <w:br/>
        <w:t>- местные (абсцесс, флегмона, некроз, флебит, периаденит и др.)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Дифференциальную диагностику рожи следует проводить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опоясывающим лишаем, корью, иерсиниозом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эризепилоидом, боррелиозом, краснухой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сибирской язвой, бруцеллезом, боррелиозом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абсцессом, узловатой эритемой, контактным дерматитом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абсцессом, узловатой эритемой, контактным дерматитом</w:t>
      </w:r>
    </w:p>
    <w:p>
      <w:pPr>
        <w:ind w:left="504"/>
      </w:pPr>
      <w:r>
        <w:rPr>
          <w:b w:val="0"/>
          <w:i/>
        </w:rPr>
        <w:t>В первую очередь необходимо исключить местный гнойный воспалительный процесс (абсцесс, флегмону, узловатую эритему и др.)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Последствием рожи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сепсис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фибридема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абсцесс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флегмона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фибридема</w:t>
      </w:r>
    </w:p>
    <w:p>
      <w:pPr>
        <w:ind w:left="504"/>
      </w:pPr>
      <w:r>
        <w:rPr>
          <w:b w:val="0"/>
          <w:i/>
        </w:rPr>
        <w:t>К последствиям рожи относятся стойкий лимфостаз (лимфедема) и собственно вторичная слоновость (фибредема), являющиеся двумя стадиями одного процесса.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Антибиотиками, применяемыми в остром периоде повторной рожи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сульфаниламиды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пенициллины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тетрациклины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аминогликозиды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пенициллины</w:t>
      </w:r>
    </w:p>
    <w:p>
      <w:pPr>
        <w:ind w:left="504"/>
      </w:pPr>
      <w:r>
        <w:rPr>
          <w:b w:val="0"/>
          <w:i/>
        </w:rPr>
        <w:t>При повторной роже (возникновение заболевание, на том же месте через 2 года и больше) применяется тактика лечения, как при первичной роже.</w:t>
        <w:br/>
        <w:br/>
        <w:t>При лечении в условиях стационара препаратом выбора является бензил пенициллин.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Назначение препаратов, действующих на L- формы стрептококка, показано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тяжелом течении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повторной роже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наличие осложнений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частом рецидивировании рожи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частом рецидивировании рожи</w:t>
      </w:r>
    </w:p>
    <w:p>
      <w:pPr>
        <w:ind w:left="504"/>
      </w:pPr>
      <w:r>
        <w:rPr>
          <w:b w:val="0"/>
          <w:i/>
        </w:rPr>
        <w:t>При часто рецидивирующей роже целесообразно двухкурсовое лечение. Последовательно назначают антибиотики, оптимально действующие на бактериальные и L-формы стрептококка, соответственно, первый курс антибиотико терапии осуществляется ЦС или другими препаратами (10 дней), после 2-3 дневного перерыва проводиться второй курс линкомицином 0,6-3 раза в день в/м (7дней)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Местная терапия при буллезных формах рожи включает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тугое бинтование с ихтиоловой  или линкомициновой мазями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примочек с риванолом или  фурацилином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перевязок с синтомициновой эмульсией и перманганатом калия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перевязок с линиментом Вишневского или левомеколем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примочек с риванолом или  фурацилином</w:t>
      </w:r>
    </w:p>
    <w:p>
      <w:pPr>
        <w:ind w:left="504"/>
      </w:pPr>
      <w:r>
        <w:rPr>
          <w:b w:val="0"/>
          <w:i/>
        </w:rPr>
        <w:t>На очаг воспаления накладывают повязки с 0,1% риванола.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К показаниям для назначения бициллина-5 больным рожей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частые рецидивы болезни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развитие гнойных осложнений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рожу лица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преклонный возраст пациента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частые рецидивы болезни</w:t>
      </w:r>
    </w:p>
    <w:p>
      <w:pPr>
        <w:ind w:left="504"/>
      </w:pPr>
      <w:r>
        <w:rPr>
          <w:b w:val="0"/>
          <w:i/>
        </w:rPr>
        <w:t>Бициллинопрофилактика является составной частью комплексного диспансерного лечения больных, страдающих рецидивирующей рожей.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Методом профилактики рецидивов рожи является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плазмафереза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вакцинотерапии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пролонгированных пенициллинов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нестероидных противовоспалительных препаратов в межрецидивный период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пролонгированных пенициллинов</w:t>
      </w:r>
    </w:p>
    <w:p>
      <w:pPr>
        <w:ind w:left="504"/>
      </w:pPr>
      <w:r>
        <w:rPr>
          <w:b w:val="0"/>
          <w:i/>
        </w:rPr>
        <w:t>Бициллинопрофилактика является составной частью комплексного диспансерного лечения больных, страдающих рецидивирующей рожей. Профилактическое введение бициллина-5 1,5 млн ЕД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hyperlink" Target="https://library.mededtech.ru/rest/documents/ISBN9785970465196/?anchor=paragraph_sq35q3#paragraph_sq35q3" TargetMode="External"/><Relationship Id="rId11" Type="http://schemas.openxmlformats.org/officeDocument/2006/relationships/hyperlink" Target="https://library.mededtech.ru/rest/documents/ISBN9785970449127/?anchor=paragraph_oi008j#paragraph_oi008j" TargetMode="External"/><Relationship Id="rId12" Type="http://schemas.openxmlformats.org/officeDocument/2006/relationships/hyperlink" Target="https://library.mededtech.ru/rest/documents/ISBN9785970465196/?anchor=paragraph_bjji3i#paragraph_bjji3i" TargetMode="External"/><Relationship Id="rId13" Type="http://schemas.openxmlformats.org/officeDocument/2006/relationships/hyperlink" Target="https://library.mededtech.ru/rest/documents/ISBN9785970465196/?anchor=list_item_quaok1#list_item_quaok1" TargetMode="External"/><Relationship Id="rId14" Type="http://schemas.openxmlformats.org/officeDocument/2006/relationships/hyperlink" Target="https://library.mededtech.ru/rest/documents/ISBN9785970465196/?anchor=paragraph_1322ao#paragraph_1322ao" TargetMode="External"/><Relationship Id="rId15" Type="http://schemas.openxmlformats.org/officeDocument/2006/relationships/hyperlink" Target="https://library.mededtech.ru/rest/documents/ISBN9785970465196/?anchor=paragraph_qko1at#paragraph_qko1at" TargetMode="External"/><Relationship Id="rId16" Type="http://schemas.openxmlformats.org/officeDocument/2006/relationships/hyperlink" Target="https://library.mededtech.ru/rest/documents/ISBN9785970465196/?anchor=paragraph_127nek#paragraph_127nek" TargetMode="External"/><Relationship Id="rId17" Type="http://schemas.openxmlformats.org/officeDocument/2006/relationships/hyperlink" Target="https://library.mededtech.ru/rest/documents/ISBN9785970465196/?anchor=paragraph_9gpfpm#paragraph_9gpfpm" TargetMode="External"/><Relationship Id="rId18" Type="http://schemas.openxmlformats.org/officeDocument/2006/relationships/hyperlink" Target="https://library.mededtech.ru/rest/documents/ISBN9785970465196/?anchor=paragraph_4n6jkv#paragraph_4n6jkv" TargetMode="External"/><Relationship Id="rId19" Type="http://schemas.openxmlformats.org/officeDocument/2006/relationships/hyperlink" Target="https://library.mededtech.ru/rest/documents/ISBN9785970465196/?anchor=paragraph_84n781#paragraph_84n7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